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C7C6" w14:textId="7101584B" w:rsidR="000656E0" w:rsidRPr="00BC325D" w:rsidRDefault="000656E0" w:rsidP="00071E7E">
      <w:pPr>
        <w:spacing w:after="0" w:line="360" w:lineRule="auto"/>
        <w:rPr>
          <w:rFonts w:ascii="Calibri" w:hAnsi="Calibri" w:cs="Calibri"/>
          <w:bCs/>
        </w:rPr>
      </w:pPr>
      <w:bookmarkStart w:id="0" w:name="_Hlk65573094"/>
      <w:r w:rsidRPr="00BC325D">
        <w:rPr>
          <w:rFonts w:ascii="Calibri" w:hAnsi="Calibri" w:cs="Calibri"/>
          <w:bCs/>
        </w:rPr>
        <w:t xml:space="preserve">Załącznik nr </w:t>
      </w:r>
      <w:r w:rsidR="00BC325D" w:rsidRPr="00BC325D">
        <w:rPr>
          <w:rFonts w:ascii="Calibri" w:hAnsi="Calibri" w:cs="Calibri"/>
          <w:bCs/>
        </w:rPr>
        <w:t>5</w:t>
      </w:r>
      <w:r w:rsidRPr="00BC325D">
        <w:rPr>
          <w:rFonts w:ascii="Calibri" w:hAnsi="Calibri" w:cs="Calibri"/>
          <w:bCs/>
        </w:rPr>
        <w:t xml:space="preserve"> do SWZ</w:t>
      </w:r>
    </w:p>
    <w:p w14:paraId="08F8F7EC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bookmarkEnd w:id="1"/>
    <w:p w14:paraId="5832882F" w14:textId="48B97023" w:rsidR="00C60123" w:rsidRPr="00611796" w:rsidRDefault="00C60123" w:rsidP="00C60123">
      <w:pPr>
        <w:spacing w:after="12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t xml:space="preserve">Oświadczenia </w:t>
      </w:r>
      <w:r w:rsidR="000D1901">
        <w:rPr>
          <w:rFonts w:cstheme="minorHAnsi"/>
          <w:b/>
        </w:rPr>
        <w:t>W</w:t>
      </w:r>
      <w:r w:rsidRPr="00611796">
        <w:rPr>
          <w:rFonts w:cstheme="minorHAnsi"/>
          <w:b/>
        </w:rPr>
        <w:t xml:space="preserve">ykonawcy/wykonawcy wspólnie ubiegającego się o udzielenie zamówienia </w:t>
      </w:r>
    </w:p>
    <w:p w14:paraId="4AF560F8" w14:textId="77777777" w:rsidR="007D72A2" w:rsidRDefault="00C60123" w:rsidP="007D72A2">
      <w:pPr>
        <w:spacing w:after="0" w:line="360" w:lineRule="auto"/>
        <w:rPr>
          <w:rFonts w:cstheme="minorHAnsi"/>
          <w:b/>
          <w:caps/>
        </w:rPr>
      </w:pPr>
      <w:r w:rsidRPr="00611796">
        <w:rPr>
          <w:rFonts w:cstheme="minorHAnsi"/>
          <w:b/>
        </w:rPr>
        <w:t xml:space="preserve">DOTYCZĄCE PRZESŁANEK WYKLUCZENIA Z ART. 5K ROZPORZĄDZENIA 833/2014 ORAZ ART. 7 UST. 1 USTAWY </w:t>
      </w:r>
      <w:r w:rsidRPr="00611796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6C50CAE7" w14:textId="3FD0DE85" w:rsidR="00BC325D" w:rsidRPr="0079083E" w:rsidRDefault="00C60123" w:rsidP="007D72A2">
      <w:pPr>
        <w:spacing w:after="0" w:line="360" w:lineRule="auto"/>
        <w:rPr>
          <w:rFonts w:cstheme="minorHAnsi"/>
          <w:b/>
          <w:caps/>
        </w:rPr>
      </w:pPr>
      <w:r w:rsidRPr="00DB2123">
        <w:rPr>
          <w:rFonts w:cstheme="minorHAnsi"/>
          <w:b/>
          <w:u w:val="single"/>
        </w:rPr>
        <w:t>składane na podstawie art. 125 ust. 1 ustawy Pzp</w:t>
      </w:r>
      <w:r w:rsidR="00B81AA9" w:rsidRPr="00DB2123">
        <w:rPr>
          <w:rFonts w:cstheme="minorHAnsi"/>
          <w:b/>
          <w:u w:val="single"/>
        </w:rPr>
        <w:t xml:space="preserve">, </w:t>
      </w:r>
    </w:p>
    <w:p w14:paraId="436F7E9D" w14:textId="26B66B95" w:rsidR="001E7A6F" w:rsidRPr="000D4049" w:rsidRDefault="00C03C95" w:rsidP="001E7A6F">
      <w:pPr>
        <w:spacing w:after="0" w:line="36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kern w:val="1"/>
          <w:lang w:eastAsia="zh-CN"/>
        </w:rPr>
        <w:t>n</w:t>
      </w:r>
      <w:r w:rsidRPr="00B620D1">
        <w:rPr>
          <w:rFonts w:eastAsia="Times New Roman" w:cs="Calibri"/>
          <w:kern w:val="1"/>
          <w:lang w:eastAsia="zh-CN"/>
        </w:rPr>
        <w:t>a potrzeby postępowania o udzielenie zamówienia publicznego</w:t>
      </w:r>
      <w:r>
        <w:rPr>
          <w:rFonts w:eastAsia="Times New Roman" w:cs="Calibri"/>
          <w:kern w:val="1"/>
          <w:lang w:eastAsia="zh-CN"/>
        </w:rPr>
        <w:t xml:space="preserve"> prowadzonego w trybie przetargu nieograniczonego</w:t>
      </w:r>
      <w:r w:rsidR="003478E1">
        <w:rPr>
          <w:rFonts w:eastAsia="Times New Roman" w:cs="Calibri"/>
          <w:kern w:val="1"/>
          <w:lang w:eastAsia="zh-CN"/>
        </w:rPr>
        <w:t xml:space="preserve"> </w:t>
      </w:r>
      <w:r w:rsidR="004E4CF8">
        <w:rPr>
          <w:rFonts w:eastAsia="Times New Roman" w:cs="Calibri"/>
          <w:kern w:val="1"/>
          <w:lang w:eastAsia="zh-CN"/>
        </w:rPr>
        <w:t xml:space="preserve">(art. 132 ustawy Pzp) </w:t>
      </w:r>
      <w:r w:rsidR="003478E1">
        <w:rPr>
          <w:rFonts w:eastAsia="Times New Roman" w:cs="Calibri"/>
          <w:kern w:val="1"/>
          <w:lang w:eastAsia="zh-CN"/>
        </w:rPr>
        <w:t xml:space="preserve">na </w:t>
      </w:r>
      <w:bookmarkStart w:id="5" w:name="_Hlk35345378"/>
      <w:bookmarkStart w:id="6" w:name="_Hlk10791084"/>
      <w:r w:rsidR="001E7A6F">
        <w:rPr>
          <w:rFonts w:eastAsia="Times New Roman" w:cs="Calibri"/>
          <w:bCs/>
          <w:lang w:eastAsia="pl-PL"/>
        </w:rPr>
        <w:t xml:space="preserve">wykonanie usługi </w:t>
      </w:r>
      <w:r w:rsidR="001E7A6F" w:rsidRPr="00B831FF">
        <w:rPr>
          <w:rFonts w:eastAsia="Times New Roman" w:cs="Calibri"/>
          <w:bCs/>
          <w:lang w:eastAsia="pl-PL"/>
        </w:rPr>
        <w:t>pn</w:t>
      </w:r>
      <w:bookmarkEnd w:id="5"/>
      <w:bookmarkEnd w:id="6"/>
      <w:r w:rsidR="001E7A6F" w:rsidRPr="00B831FF">
        <w:rPr>
          <w:rFonts w:eastAsia="Times New Roman" w:cs="Calibri"/>
          <w:bCs/>
          <w:lang w:eastAsia="pl-PL"/>
        </w:rPr>
        <w:t>.</w:t>
      </w:r>
      <w:r w:rsidR="001E7A6F" w:rsidRPr="00B831FF">
        <w:rPr>
          <w:rFonts w:eastAsia="Times New Roman" w:cs="Calibri"/>
          <w:b/>
          <w:bCs/>
          <w:lang w:eastAsia="pl-PL"/>
        </w:rPr>
        <w:t xml:space="preserve"> </w:t>
      </w:r>
      <w:r w:rsidR="0079083E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42B4D078" w14:textId="27591891" w:rsidR="00560BCF" w:rsidRPr="00071E7E" w:rsidRDefault="00560BCF" w:rsidP="001E7A6F">
      <w:pPr>
        <w:spacing w:before="120" w:after="0" w:line="360" w:lineRule="auto"/>
        <w:rPr>
          <w:rFonts w:ascii="Calibri" w:eastAsia="Times New Roman" w:hAnsi="Calibri" w:cs="Calibri"/>
          <w:b/>
          <w:lang w:eastAsia="pl-PL"/>
        </w:rPr>
      </w:pPr>
    </w:p>
    <w:bookmarkEnd w:id="0"/>
    <w:bookmarkEnd w:id="2"/>
    <w:bookmarkEnd w:id="3"/>
    <w:bookmarkEnd w:id="4"/>
    <w:p w14:paraId="07EBF842" w14:textId="77777777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4470D76C" w14:textId="77C487CB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7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>
        <w:rPr>
          <w:rFonts w:ascii="Calibri" w:eastAsia="Times New Roman" w:hAnsi="Calibri" w:cs="Calibri"/>
          <w:bCs/>
          <w:lang w:eastAsia="pl-PL"/>
        </w:rPr>
        <w:t>Artura Grottgera 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3973A800" w14:textId="4730CA3F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proofErr w:type="gramStart"/>
      <w:r w:rsidRPr="00071E7E">
        <w:rPr>
          <w:rFonts w:ascii="Calibri" w:eastAsia="Times New Roman" w:hAnsi="Calibri" w:cs="Calibri"/>
          <w:bCs/>
          <w:lang w:eastAsia="pl-PL"/>
        </w:rPr>
        <w:t>który  działa</w:t>
      </w:r>
      <w:proofErr w:type="gramEnd"/>
      <w:r w:rsidRPr="00071E7E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Pr="00071E7E">
        <w:rPr>
          <w:rFonts w:ascii="Calibri" w:eastAsia="Times New Roman" w:hAnsi="Calibri" w:cs="Calibri"/>
          <w:b/>
          <w:lang w:eastAsia="pl-PL"/>
        </w:rPr>
        <w:t>Miasta Słupsk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  <w:r w:rsidR="0079083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7"/>
    </w:p>
    <w:p w14:paraId="2500CD9C" w14:textId="77777777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http://www.zimslupsk.pl</w:t>
        </w:r>
      </w:hyperlink>
      <w:r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</w:p>
    <w:p w14:paraId="2ADCA9B2" w14:textId="77777777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8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bookmarkEnd w:id="8"/>
      <w:r>
        <w:rPr>
          <w:rFonts w:ascii="Calibri" w:eastAsia="Times New Roman" w:hAnsi="Calibri" w:cs="Calibri"/>
          <w:bCs/>
          <w:lang w:eastAsia="pl-PL"/>
        </w:rPr>
        <w:fldChar w:fldCharType="begin"/>
      </w:r>
      <w:r>
        <w:rPr>
          <w:rFonts w:ascii="Calibri" w:eastAsia="Times New Roman" w:hAnsi="Calibri" w:cs="Calibri"/>
          <w:bCs/>
          <w:lang w:eastAsia="pl-PL"/>
        </w:rPr>
        <w:instrText>HYPERLINK "</w:instrText>
      </w:r>
      <w:r w:rsidRPr="00931F17">
        <w:rPr>
          <w:rFonts w:ascii="Calibri" w:eastAsia="Times New Roman" w:hAnsi="Calibri" w:cs="Calibri"/>
          <w:bCs/>
          <w:lang w:eastAsia="pl-PL"/>
        </w:rPr>
        <w:instrText>https://platformazakupowa.pl/pn/zimslupsk</w:instrText>
      </w:r>
      <w:r>
        <w:rPr>
          <w:rFonts w:ascii="Calibri" w:eastAsia="Times New Roman" w:hAnsi="Calibri" w:cs="Calibri"/>
          <w:bCs/>
          <w:u w:val="single"/>
          <w:lang w:eastAsia="pl-PL"/>
        </w:rPr>
        <w:instrText>k</w:instrText>
      </w:r>
      <w:r>
        <w:rPr>
          <w:rFonts w:ascii="Calibri" w:eastAsia="Times New Roman" w:hAnsi="Calibri" w:cs="Calibri"/>
          <w:bCs/>
          <w:lang w:eastAsia="pl-PL"/>
        </w:rPr>
        <w:instrText>"</w:instrText>
      </w:r>
      <w:r>
        <w:rPr>
          <w:rFonts w:ascii="Calibri" w:eastAsia="Times New Roman" w:hAnsi="Calibri" w:cs="Calibri"/>
          <w:bCs/>
          <w:lang w:eastAsia="pl-PL"/>
        </w:rPr>
      </w:r>
      <w:r>
        <w:rPr>
          <w:rFonts w:ascii="Calibri" w:eastAsia="Times New Roman" w:hAnsi="Calibri" w:cs="Calibri"/>
          <w:bCs/>
          <w:lang w:eastAsia="pl-PL"/>
        </w:rPr>
        <w:fldChar w:fldCharType="separate"/>
      </w:r>
      <w:r w:rsidRPr="002838DB">
        <w:rPr>
          <w:rStyle w:val="Hipercze"/>
          <w:rFonts w:ascii="Calibri" w:eastAsia="Times New Roman" w:hAnsi="Calibri" w:cs="Calibri"/>
          <w:bCs/>
          <w:lang w:eastAsia="pl-PL"/>
        </w:rPr>
        <w:t>https://platformazakupowa.pl/pn/zimslupskk</w:t>
      </w:r>
      <w:r>
        <w:rPr>
          <w:rFonts w:ascii="Calibri" w:eastAsia="Times New Roman" w:hAnsi="Calibri" w:cs="Calibri"/>
          <w:bCs/>
          <w:lang w:eastAsia="pl-PL"/>
        </w:rPr>
        <w:fldChar w:fldCharType="end"/>
      </w:r>
      <w:r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</w:p>
    <w:p w14:paraId="6E66EB33" w14:textId="77777777" w:rsidR="003A5B8F" w:rsidRPr="00071E7E" w:rsidRDefault="003A5B8F" w:rsidP="003A5B8F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  <w:r>
        <w:rPr>
          <w:rFonts w:ascii="Calibri" w:eastAsia="Times New Roman" w:hAnsi="Calibri" w:cs="Calibri"/>
          <w:bCs/>
          <w:lang w:eastAsia="pl-PL"/>
        </w:rPr>
        <w:t xml:space="preserve">; </w:t>
      </w:r>
      <w:r w:rsidRPr="0079083E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9" w:history="1">
        <w:r w:rsidRPr="0079083E">
          <w:rPr>
            <w:rStyle w:val="Hipercze"/>
            <w:rFonts w:ascii="Calibri" w:eastAsia="Times New Roman" w:hAnsi="Calibri" w:cs="Calibri"/>
            <w:bCs/>
            <w:lang w:eastAsia="pl-PL"/>
          </w:rPr>
          <w:t>zamowienia@zimslupsk.</w:t>
        </w:r>
        <w:r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pl</w:t>
        </w:r>
      </w:hyperlink>
      <w:r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Calibri" w:hAnsi="Calibri" w:cs="Calibri"/>
          <w:bCs/>
        </w:rPr>
        <w:t xml:space="preserve"> </w:t>
      </w:r>
    </w:p>
    <w:p w14:paraId="7D5A060D" w14:textId="77777777" w:rsidR="003A5B8F" w:rsidRDefault="003A5B8F" w:rsidP="003A5B8F">
      <w:pPr>
        <w:suppressAutoHyphens/>
        <w:spacing w:after="0" w:line="360" w:lineRule="auto"/>
        <w:rPr>
          <w:rFonts w:eastAsia="Times New Roman"/>
          <w:b/>
          <w:sz w:val="24"/>
          <w:szCs w:val="24"/>
          <w:lang w:eastAsia="pl-PL"/>
        </w:rPr>
      </w:pPr>
    </w:p>
    <w:p w14:paraId="01A70AC0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b/>
          <w:lang w:eastAsia="pl-PL"/>
        </w:rPr>
      </w:pPr>
      <w:r w:rsidRPr="005E4457">
        <w:rPr>
          <w:rFonts w:eastAsia="Times New Roman"/>
          <w:b/>
          <w:lang w:eastAsia="pl-PL"/>
        </w:rPr>
        <w:t>Dane dotyczące Wykonawcy:</w:t>
      </w:r>
    </w:p>
    <w:p w14:paraId="00541C21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Nazwa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__________________________________</w:t>
      </w:r>
    </w:p>
    <w:p w14:paraId="35C7D031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Siedziba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</w:t>
      </w:r>
    </w:p>
    <w:p w14:paraId="4D8AC19A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Nr </w:t>
      </w:r>
      <w:proofErr w:type="gramStart"/>
      <w:r w:rsidRPr="005E4457">
        <w:rPr>
          <w:rFonts w:eastAsia="Times New Roman"/>
          <w:lang w:eastAsia="pl-PL"/>
        </w:rPr>
        <w:t>telefonu:_</w:t>
      </w:r>
      <w:proofErr w:type="gramEnd"/>
      <w:r w:rsidRPr="005E4457">
        <w:rPr>
          <w:rFonts w:eastAsia="Times New Roman"/>
          <w:lang w:eastAsia="pl-PL"/>
        </w:rPr>
        <w:t>___________________________________</w:t>
      </w:r>
    </w:p>
    <w:p w14:paraId="5F31FE32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>e-mail</w:t>
      </w:r>
      <w:proofErr w:type="gramStart"/>
      <w:r w:rsidRPr="005E4457">
        <w:rPr>
          <w:rFonts w:eastAsia="Times New Roman"/>
          <w:lang w:eastAsia="pl-PL"/>
        </w:rPr>
        <w:t>: :</w:t>
      </w:r>
      <w:proofErr w:type="gramEnd"/>
      <w:r w:rsidRPr="005E4457">
        <w:rPr>
          <w:rFonts w:eastAsia="Times New Roman"/>
          <w:lang w:eastAsia="pl-PL"/>
        </w:rPr>
        <w:t>_______________________________________</w:t>
      </w:r>
    </w:p>
    <w:p w14:paraId="1BF1A86C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/>
          <w:lang w:eastAsia="pl-PL"/>
        </w:rPr>
      </w:pPr>
      <w:proofErr w:type="gramStart"/>
      <w:r w:rsidRPr="005E4457">
        <w:rPr>
          <w:rFonts w:eastAsia="Times New Roman"/>
          <w:lang w:eastAsia="pl-PL"/>
        </w:rPr>
        <w:t>NIP:_</w:t>
      </w:r>
      <w:proofErr w:type="gramEnd"/>
      <w:r w:rsidRPr="005E4457">
        <w:rPr>
          <w:rFonts w:eastAsia="Times New Roman"/>
          <w:lang w:eastAsia="pl-PL"/>
        </w:rPr>
        <w:t>_________________________________________</w:t>
      </w:r>
    </w:p>
    <w:p w14:paraId="20D6EC10" w14:textId="77777777" w:rsidR="003A5B8F" w:rsidRPr="005E4457" w:rsidRDefault="003A5B8F" w:rsidP="003A5B8F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proofErr w:type="gramStart"/>
      <w:r w:rsidRPr="005E4457">
        <w:rPr>
          <w:rFonts w:eastAsia="Times New Roman"/>
          <w:lang w:eastAsia="pl-PL"/>
        </w:rPr>
        <w:t>REGON:_</w:t>
      </w:r>
      <w:proofErr w:type="gramEnd"/>
      <w:r w:rsidRPr="005E4457">
        <w:rPr>
          <w:rFonts w:eastAsia="Times New Roman"/>
          <w:lang w:eastAsia="pl-PL"/>
        </w:rPr>
        <w:t>______________________________________</w:t>
      </w:r>
    </w:p>
    <w:p w14:paraId="702AD775" w14:textId="77777777" w:rsidR="003A5B8F" w:rsidRPr="00B620D1" w:rsidRDefault="003A5B8F" w:rsidP="003A5B8F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</w:p>
    <w:p w14:paraId="3698A5CE" w14:textId="77777777" w:rsidR="003A5B8F" w:rsidRDefault="003A5B8F" w:rsidP="003A5B8F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O</w:t>
      </w:r>
      <w:r w:rsidRPr="00B620D1">
        <w:rPr>
          <w:rFonts w:eastAsia="Times New Roman" w:cs="Calibri"/>
          <w:kern w:val="1"/>
          <w:lang w:eastAsia="zh-CN"/>
        </w:rPr>
        <w:t>świadczam</w:t>
      </w:r>
      <w:r>
        <w:rPr>
          <w:rFonts w:eastAsia="Times New Roman" w:cs="Calibri"/>
          <w:kern w:val="1"/>
          <w:lang w:eastAsia="zh-CN"/>
        </w:rPr>
        <w:t>(-y)</w:t>
      </w:r>
      <w:r w:rsidRPr="00B620D1">
        <w:rPr>
          <w:rFonts w:eastAsia="Times New Roman" w:cs="Calibri"/>
          <w:kern w:val="1"/>
          <w:lang w:eastAsia="zh-CN"/>
        </w:rPr>
        <w:t xml:space="preserve">, </w:t>
      </w:r>
      <w:r>
        <w:rPr>
          <w:rFonts w:eastAsia="Times New Roman" w:cs="Calibri"/>
          <w:kern w:val="1"/>
          <w:lang w:eastAsia="zh-CN"/>
        </w:rPr>
        <w:t>co następuje:</w:t>
      </w:r>
    </w:p>
    <w:p w14:paraId="191DA4E2" w14:textId="77777777" w:rsidR="003A5B8F" w:rsidRPr="00611796" w:rsidRDefault="003A5B8F" w:rsidP="003A5B8F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t>OŚWIADCZENIA DOTYCZĄCE WYKONAWCY:</w:t>
      </w:r>
    </w:p>
    <w:p w14:paraId="214B2BCC" w14:textId="39E1D540" w:rsidR="003A5B8F" w:rsidRPr="00611796" w:rsidRDefault="003A5B8F" w:rsidP="003A5B8F">
      <w:pPr>
        <w:pStyle w:val="Akapitzlist"/>
        <w:numPr>
          <w:ilvl w:val="0"/>
          <w:numId w:val="74"/>
        </w:numPr>
        <w:spacing w:before="360" w:after="0" w:line="360" w:lineRule="auto"/>
        <w:ind w:left="426" w:hanging="426"/>
        <w:rPr>
          <w:rFonts w:cstheme="minorHAnsi"/>
          <w:b/>
          <w:bCs/>
        </w:rPr>
      </w:pPr>
      <w:r w:rsidRPr="00611796">
        <w:rPr>
          <w:rFonts w:cstheme="minorHAnsi"/>
        </w:rPr>
        <w:t>Oświadczam</w:t>
      </w:r>
      <w:r>
        <w:rPr>
          <w:rFonts w:cstheme="minorHAnsi"/>
        </w:rPr>
        <w:t>(-y)</w:t>
      </w:r>
      <w:r w:rsidRPr="00611796">
        <w:rPr>
          <w:rFonts w:cstheme="minorHAnsi"/>
        </w:rPr>
        <w:t xml:space="preserve">, że nie podlegam wykluczeniu z postępowania na podstawie art. </w:t>
      </w:r>
      <w:bookmarkStart w:id="9" w:name="_Hlk109042142"/>
      <w:r w:rsidRPr="00611796">
        <w:rPr>
          <w:rFonts w:cstheme="minorHAnsi"/>
        </w:rPr>
        <w:t>5k rozporządzenia Rady (UE) nr 833/2014 z dnia 31</w:t>
      </w:r>
      <w:r w:rsidR="000C64EA">
        <w:rPr>
          <w:rFonts w:cstheme="minorHAnsi"/>
        </w:rPr>
        <w:t>.07.</w:t>
      </w:r>
      <w:r w:rsidRPr="00611796">
        <w:rPr>
          <w:rFonts w:cstheme="minorHAnsi"/>
        </w:rPr>
        <w:t>2014 r. dotyczącego środków ograniczających w związku z działaniami Rosji destabilizującymi sytuację na Ukrainie (Dz. U. UE</w:t>
      </w:r>
      <w:r w:rsidR="00DC2BCF">
        <w:rPr>
          <w:rFonts w:cstheme="minorHAnsi"/>
        </w:rPr>
        <w:t>.</w:t>
      </w:r>
      <w:r w:rsidRPr="00611796">
        <w:rPr>
          <w:rFonts w:cstheme="minorHAnsi"/>
        </w:rPr>
        <w:t xml:space="preserve"> L</w:t>
      </w:r>
      <w:r w:rsidR="00DC2BCF">
        <w:rPr>
          <w:rFonts w:cstheme="minorHAnsi"/>
        </w:rPr>
        <w:t xml:space="preserve">. </w:t>
      </w:r>
      <w:r w:rsidR="0095163A">
        <w:rPr>
          <w:rFonts w:cstheme="minorHAnsi"/>
        </w:rPr>
        <w:t xml:space="preserve">z 2014 r. Nr </w:t>
      </w:r>
      <w:r w:rsidRPr="00611796">
        <w:rPr>
          <w:rFonts w:cstheme="minorHAnsi"/>
        </w:rPr>
        <w:t>229, str. 1</w:t>
      </w:r>
      <w:r w:rsidR="00DC2BCF">
        <w:rPr>
          <w:rFonts w:cstheme="minorHAnsi"/>
        </w:rPr>
        <w:t xml:space="preserve"> z </w:t>
      </w:r>
      <w:proofErr w:type="spellStart"/>
      <w:r w:rsidR="00DC2BCF">
        <w:rPr>
          <w:rFonts w:cstheme="minorHAnsi"/>
        </w:rPr>
        <w:t>póżn</w:t>
      </w:r>
      <w:proofErr w:type="spellEnd"/>
      <w:r w:rsidR="00DC2BCF">
        <w:rPr>
          <w:rFonts w:cstheme="minorHAnsi"/>
        </w:rPr>
        <w:t>. zm.</w:t>
      </w:r>
      <w:r w:rsidRPr="00611796">
        <w:rPr>
          <w:rFonts w:cstheme="minorHAnsi"/>
        </w:rPr>
        <w:t>), dalej: rozporządzenie 833/2014, w brzmieniu nadanym rozporządzeniem Rady (UE) 202</w:t>
      </w:r>
      <w:r w:rsidR="000C64EA">
        <w:rPr>
          <w:rFonts w:cstheme="minorHAnsi"/>
        </w:rPr>
        <w:t>5</w:t>
      </w:r>
      <w:r w:rsidRPr="00611796">
        <w:rPr>
          <w:rFonts w:cstheme="minorHAnsi"/>
        </w:rPr>
        <w:t>/</w:t>
      </w:r>
      <w:r w:rsidR="000C64EA">
        <w:rPr>
          <w:rFonts w:cstheme="minorHAnsi"/>
        </w:rPr>
        <w:t xml:space="preserve">2033 z dnia 23.10.2025 r. </w:t>
      </w:r>
      <w:r w:rsidRPr="00611796">
        <w:rPr>
          <w:rFonts w:cstheme="minorHAnsi"/>
        </w:rPr>
        <w:t xml:space="preserve">w sprawie zmiany rozporządzenia (UE) nr 833/2014 dotyczącego środków ograniczających </w:t>
      </w:r>
      <w:r w:rsidRPr="00611796">
        <w:rPr>
          <w:rFonts w:cstheme="minorHAnsi"/>
        </w:rPr>
        <w:lastRenderedPageBreak/>
        <w:t>w związku z działaniami Rosji destabilizującymi sytuację na Ukrainie (Dz. U. UE</w:t>
      </w:r>
      <w:r w:rsidR="00DC2BCF">
        <w:rPr>
          <w:rFonts w:cstheme="minorHAnsi"/>
        </w:rPr>
        <w:t>.</w:t>
      </w:r>
      <w:r w:rsidRPr="00611796">
        <w:rPr>
          <w:rFonts w:cstheme="minorHAnsi"/>
        </w:rPr>
        <w:t xml:space="preserve"> L</w:t>
      </w:r>
      <w:r w:rsidR="00DC2BCF">
        <w:rPr>
          <w:rFonts w:cstheme="minorHAnsi"/>
        </w:rPr>
        <w:t>.</w:t>
      </w:r>
      <w:r w:rsidRPr="00611796">
        <w:rPr>
          <w:rFonts w:cstheme="minorHAnsi"/>
        </w:rPr>
        <w:t xml:space="preserve"> </w:t>
      </w:r>
      <w:r w:rsidR="00DC2BCF">
        <w:rPr>
          <w:rFonts w:cstheme="minorHAnsi"/>
        </w:rPr>
        <w:t xml:space="preserve">z </w:t>
      </w:r>
      <w:r w:rsidR="000C64EA">
        <w:rPr>
          <w:rFonts w:cstheme="minorHAnsi"/>
        </w:rPr>
        <w:t>2025</w:t>
      </w:r>
      <w:r w:rsidR="00DC2BCF">
        <w:rPr>
          <w:rFonts w:cstheme="minorHAnsi"/>
        </w:rPr>
        <w:t xml:space="preserve"> r. poz. </w:t>
      </w:r>
      <w:r w:rsidR="000C64EA">
        <w:rPr>
          <w:rFonts w:cstheme="minorHAnsi"/>
        </w:rPr>
        <w:t>2033</w:t>
      </w:r>
      <w:r w:rsidR="00B02541">
        <w:rPr>
          <w:rFonts w:cstheme="minorHAnsi"/>
        </w:rPr>
        <w:t>)</w:t>
      </w:r>
      <w:r w:rsidRPr="000C64EA">
        <w:rPr>
          <w:rFonts w:cstheme="minorHAnsi"/>
          <w:color w:val="EE0000"/>
        </w:rPr>
        <w:t xml:space="preserve"> </w:t>
      </w:r>
      <w:r w:rsidRPr="00611796">
        <w:rPr>
          <w:rFonts w:cstheme="minorHAnsi"/>
        </w:rPr>
        <w:t>dalej: rozporządzenie 202</w:t>
      </w:r>
      <w:r w:rsidR="000C64EA">
        <w:rPr>
          <w:rFonts w:cstheme="minorHAnsi"/>
        </w:rPr>
        <w:t>5</w:t>
      </w:r>
      <w:r w:rsidRPr="00611796">
        <w:rPr>
          <w:rFonts w:cstheme="minorHAnsi"/>
        </w:rPr>
        <w:t>/</w:t>
      </w:r>
      <w:bookmarkEnd w:id="9"/>
      <w:r w:rsidR="000C64EA">
        <w:rPr>
          <w:rFonts w:cstheme="minorHAnsi"/>
        </w:rPr>
        <w:t>2033</w:t>
      </w:r>
      <w:r w:rsidRPr="00611796">
        <w:rPr>
          <w:rStyle w:val="Odwoanieprzypisudolnego"/>
          <w:rFonts w:cstheme="minorHAnsi"/>
        </w:rPr>
        <w:footnoteReference w:id="1"/>
      </w:r>
      <w:r w:rsidR="00DC2BCF">
        <w:rPr>
          <w:rFonts w:cstheme="minorHAnsi"/>
        </w:rPr>
        <w:t>.</w:t>
      </w:r>
    </w:p>
    <w:p w14:paraId="5BDC05B4" w14:textId="3BD8E4C1" w:rsidR="003A5B8F" w:rsidRPr="00A2467E" w:rsidRDefault="003A5B8F" w:rsidP="003A5B8F">
      <w:pPr>
        <w:pStyle w:val="NormalnyWeb"/>
        <w:numPr>
          <w:ilvl w:val="0"/>
          <w:numId w:val="74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611796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(-y)</w:t>
      </w:r>
      <w:r w:rsidRPr="00611796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611796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611796">
        <w:rPr>
          <w:rFonts w:asciiTheme="minorHAnsi" w:hAnsiTheme="minorHAnsi" w:cstheme="minorHAnsi"/>
          <w:color w:val="222222"/>
          <w:sz w:val="22"/>
          <w:szCs w:val="22"/>
        </w:rPr>
        <w:t>z dnia 13</w:t>
      </w:r>
      <w:r w:rsidR="000C64EA">
        <w:rPr>
          <w:rFonts w:asciiTheme="minorHAnsi" w:hAnsiTheme="minorHAnsi" w:cstheme="minorHAnsi"/>
          <w:color w:val="222222"/>
          <w:sz w:val="22"/>
          <w:szCs w:val="22"/>
        </w:rPr>
        <w:t>.04.</w:t>
      </w:r>
      <w:r w:rsidRPr="00611796">
        <w:rPr>
          <w:rFonts w:asciiTheme="minorHAnsi" w:hAnsiTheme="minorHAnsi" w:cstheme="minorHAnsi"/>
          <w:color w:val="222222"/>
          <w:sz w:val="22"/>
          <w:szCs w:val="22"/>
        </w:rPr>
        <w:t>2022 r.</w:t>
      </w:r>
      <w:r w:rsidRPr="0061179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11796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DC2BCF">
        <w:rPr>
          <w:rFonts w:asciiTheme="minorHAnsi" w:hAnsiTheme="minorHAnsi" w:cstheme="minorHAnsi"/>
          <w:color w:val="222222"/>
          <w:sz w:val="22"/>
          <w:szCs w:val="22"/>
        </w:rPr>
        <w:t xml:space="preserve">t.j. </w:t>
      </w:r>
      <w:r w:rsidRPr="00611796">
        <w:rPr>
          <w:rFonts w:asciiTheme="minorHAnsi" w:hAnsiTheme="minorHAnsi" w:cstheme="minorHAnsi"/>
          <w:color w:val="222222"/>
          <w:sz w:val="22"/>
          <w:szCs w:val="22"/>
        </w:rPr>
        <w:t xml:space="preserve">Dz. U. </w:t>
      </w:r>
      <w:r w:rsidR="000C64EA">
        <w:rPr>
          <w:rFonts w:asciiTheme="minorHAnsi" w:hAnsiTheme="minorHAnsi" w:cstheme="minorHAnsi"/>
          <w:color w:val="222222"/>
          <w:sz w:val="22"/>
          <w:szCs w:val="22"/>
        </w:rPr>
        <w:t xml:space="preserve">z 2025 r. </w:t>
      </w:r>
      <w:r w:rsidRPr="00611796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0C64EA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DC2BCF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611796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  <w:r w:rsidR="00DC2BCF">
        <w:rPr>
          <w:rFonts w:asciiTheme="minorHAnsi" w:hAnsiTheme="minorHAnsi" w:cstheme="minorHAnsi"/>
          <w:color w:val="222222"/>
          <w:sz w:val="22"/>
          <w:szCs w:val="22"/>
        </w:rPr>
        <w:t>.</w:t>
      </w:r>
    </w:p>
    <w:p w14:paraId="22D3A701" w14:textId="77777777" w:rsidR="003A5B8F" w:rsidRPr="00611796" w:rsidRDefault="003A5B8F" w:rsidP="003A5B8F">
      <w:pPr>
        <w:pStyle w:val="NormalnyWeb"/>
        <w:spacing w:after="0" w:line="36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2CBA9852" w14:textId="77777777" w:rsidR="003A5B8F" w:rsidRPr="00611796" w:rsidRDefault="003A5B8F" w:rsidP="003A5B8F">
      <w:pPr>
        <w:shd w:val="clear" w:color="auto" w:fill="BFBFBF" w:themeFill="background1" w:themeFillShade="BF"/>
        <w:spacing w:after="0" w:line="360" w:lineRule="auto"/>
        <w:rPr>
          <w:rFonts w:cstheme="minorHAnsi"/>
        </w:rPr>
      </w:pPr>
      <w:r w:rsidRPr="00611796">
        <w:rPr>
          <w:rFonts w:cstheme="minorHAnsi"/>
          <w:b/>
        </w:rPr>
        <w:t>INFORMACJA DOTYCZĄCA POLEGANIA NA ZDOLNOŚCIACH LUB SYTUACJI PODMIOTU UDOSTĘPNIAJĄCEGO ZASOBY W ZAKRESIE ODPOWIADAJĄCYM PONAD 10</w:t>
      </w:r>
      <w:r>
        <w:rPr>
          <w:rFonts w:cstheme="minorHAnsi"/>
          <w:b/>
        </w:rPr>
        <w:t xml:space="preserve"> </w:t>
      </w:r>
      <w:r w:rsidRPr="00611796">
        <w:rPr>
          <w:rFonts w:cstheme="minorHAnsi"/>
          <w:b/>
        </w:rPr>
        <w:t>% WARTOŚCI ZAMÓWIENIA</w:t>
      </w:r>
      <w:r w:rsidRPr="00611796">
        <w:rPr>
          <w:rFonts w:cstheme="minorHAnsi"/>
          <w:b/>
          <w:bCs/>
        </w:rPr>
        <w:t>:</w:t>
      </w:r>
    </w:p>
    <w:p w14:paraId="0D725C28" w14:textId="77777777" w:rsidR="003A5B8F" w:rsidRPr="00611796" w:rsidRDefault="003A5B8F" w:rsidP="003A5B8F">
      <w:pPr>
        <w:spacing w:after="0" w:line="360" w:lineRule="auto"/>
        <w:rPr>
          <w:rFonts w:cstheme="minorHAnsi"/>
        </w:rPr>
      </w:pPr>
      <w:bookmarkStart w:id="11" w:name="_Hlk99016800"/>
      <w:r w:rsidRPr="00611796">
        <w:rPr>
          <w:rFonts w:cstheme="minorHAnsi"/>
          <w:color w:val="0070C0"/>
        </w:rPr>
        <w:t>[UWAGA</w:t>
      </w:r>
      <w:r w:rsidRPr="00611796">
        <w:rPr>
          <w:rFonts w:cstheme="minorHAnsi"/>
          <w:i/>
          <w:color w:val="0070C0"/>
        </w:rPr>
        <w:t>: wypełnić tylko w przypadku podmiotu udostępniającego zasoby, na którego zdolnościach lub sytuacji wykonawca polega w zakresie odpowiadającym ponad 10</w:t>
      </w:r>
      <w:r>
        <w:rPr>
          <w:rFonts w:cstheme="minorHAnsi"/>
          <w:i/>
          <w:color w:val="0070C0"/>
        </w:rPr>
        <w:t xml:space="preserve"> </w:t>
      </w:r>
      <w:r w:rsidRPr="00611796">
        <w:rPr>
          <w:rFonts w:cstheme="minorHAnsi"/>
          <w:i/>
          <w:color w:val="0070C0"/>
        </w:rPr>
        <w:t>% wartości zamówienia. W przypadku więcej niż jednego podmiotu udostępniającego zasoby, na którego zdolnościach lub sytuacji wykonawca polega w zakresie odpowiadającym ponad 10</w:t>
      </w:r>
      <w:r>
        <w:rPr>
          <w:rFonts w:cstheme="minorHAnsi"/>
          <w:i/>
          <w:color w:val="0070C0"/>
        </w:rPr>
        <w:t xml:space="preserve"> </w:t>
      </w:r>
      <w:r w:rsidRPr="00611796">
        <w:rPr>
          <w:rFonts w:cstheme="minorHAnsi"/>
          <w:i/>
          <w:color w:val="0070C0"/>
        </w:rPr>
        <w:t>% wartości zamówienia, należy zastosować tyle razy, ile jest to konieczne.</w:t>
      </w:r>
      <w:r w:rsidRPr="00611796">
        <w:rPr>
          <w:rFonts w:cstheme="minorHAnsi"/>
          <w:color w:val="0070C0"/>
        </w:rPr>
        <w:t>]</w:t>
      </w:r>
      <w:bookmarkEnd w:id="11"/>
    </w:p>
    <w:p w14:paraId="77462040" w14:textId="77777777" w:rsidR="003A5B8F" w:rsidRDefault="003A5B8F" w:rsidP="003A5B8F">
      <w:pPr>
        <w:spacing w:after="0" w:line="360" w:lineRule="auto"/>
        <w:rPr>
          <w:rFonts w:cstheme="minorHAnsi"/>
        </w:rPr>
      </w:pPr>
      <w:r w:rsidRPr="00611796">
        <w:rPr>
          <w:rFonts w:cstheme="minorHAnsi"/>
        </w:rPr>
        <w:t>Oświadczam</w:t>
      </w:r>
      <w:r>
        <w:rPr>
          <w:rFonts w:cstheme="minorHAnsi"/>
        </w:rPr>
        <w:t>(-y)</w:t>
      </w:r>
      <w:r w:rsidRPr="00611796">
        <w:rPr>
          <w:rFonts w:cstheme="minorHAnsi"/>
        </w:rPr>
        <w:t xml:space="preserve">, że w celu wykazania spełniania warunków udziału w postępowaniu, określonych przez </w:t>
      </w:r>
      <w:r>
        <w:rPr>
          <w:rFonts w:cstheme="minorHAnsi"/>
        </w:rPr>
        <w:t>Z</w:t>
      </w:r>
      <w:r w:rsidRPr="00611796">
        <w:rPr>
          <w:rFonts w:cstheme="minorHAnsi"/>
        </w:rPr>
        <w:t xml:space="preserve">amawiającego w </w:t>
      </w:r>
      <w:r>
        <w:rPr>
          <w:rFonts w:cstheme="minorHAnsi"/>
        </w:rPr>
        <w:t>____________________________________________</w:t>
      </w:r>
      <w:r w:rsidRPr="00611796">
        <w:rPr>
          <w:rFonts w:cstheme="minorHAnsi"/>
        </w:rPr>
        <w:t xml:space="preserve"> </w:t>
      </w:r>
      <w:bookmarkStart w:id="12" w:name="_Hlk99005462"/>
      <w:r w:rsidRPr="00D606DC">
        <w:rPr>
          <w:rFonts w:cstheme="minorHAnsi"/>
          <w:i/>
          <w:sz w:val="18"/>
          <w:szCs w:val="18"/>
        </w:rPr>
        <w:t xml:space="preserve">(wskazać </w:t>
      </w:r>
      <w:bookmarkEnd w:id="12"/>
      <w:r w:rsidRPr="00D606DC">
        <w:rPr>
          <w:rFonts w:cstheme="minorHAnsi"/>
          <w:i/>
          <w:sz w:val="18"/>
          <w:szCs w:val="18"/>
        </w:rPr>
        <w:t>dokument i właściwą jednostkę redakcyjną dokumentu, w której określono warunki udziału w postępowaniu),</w:t>
      </w:r>
      <w:r w:rsidRPr="00611796">
        <w:rPr>
          <w:rFonts w:cstheme="minorHAnsi"/>
        </w:rPr>
        <w:t xml:space="preserve"> polegam na zdolnościach lub sytuacji następującego podmiotu udostępniającego zasoby: </w:t>
      </w:r>
      <w:bookmarkStart w:id="13" w:name="_Hlk99014455"/>
      <w:r>
        <w:rPr>
          <w:rFonts w:cstheme="minorHAnsi"/>
        </w:rPr>
        <w:t>____________________________________________</w:t>
      </w:r>
      <w:r w:rsidRPr="00611796">
        <w:rPr>
          <w:rFonts w:cstheme="minorHAnsi"/>
          <w:i/>
        </w:rPr>
        <w:t xml:space="preserve"> </w:t>
      </w:r>
      <w:bookmarkEnd w:id="13"/>
      <w:r w:rsidRPr="0056469D">
        <w:rPr>
          <w:rFonts w:cstheme="minorHAnsi"/>
          <w:i/>
          <w:sz w:val="18"/>
          <w:szCs w:val="18"/>
        </w:rPr>
        <w:t>(podać pełną nazwę/firmę, adres, a także w zależności od podmiotu: NIP/PESEL, KRS/CEiDG)</w:t>
      </w:r>
      <w:r w:rsidRPr="0056469D">
        <w:rPr>
          <w:rFonts w:cstheme="minorHAnsi"/>
          <w:sz w:val="18"/>
          <w:szCs w:val="18"/>
        </w:rPr>
        <w:t>,</w:t>
      </w:r>
      <w:r w:rsidRPr="00611796">
        <w:rPr>
          <w:rFonts w:cstheme="minorHAnsi"/>
        </w:rPr>
        <w:br/>
        <w:t xml:space="preserve">w następującym zakresie: </w:t>
      </w:r>
      <w:r>
        <w:rPr>
          <w:rFonts w:cstheme="minorHAnsi"/>
        </w:rPr>
        <w:t>______________________________________________</w:t>
      </w:r>
      <w:r w:rsidRPr="00611796">
        <w:rPr>
          <w:rFonts w:cstheme="minorHAnsi"/>
        </w:rPr>
        <w:t xml:space="preserve"> </w:t>
      </w:r>
      <w:r w:rsidRPr="0056469D">
        <w:rPr>
          <w:rFonts w:cstheme="minorHAnsi"/>
          <w:i/>
          <w:sz w:val="18"/>
          <w:szCs w:val="18"/>
        </w:rPr>
        <w:t>(określić odpowiedni zakres udostępnianych zasobów dla wskazanego podmiotu)</w:t>
      </w:r>
      <w:r w:rsidRPr="0056469D">
        <w:rPr>
          <w:rFonts w:cstheme="minorHAnsi"/>
          <w:iCs/>
          <w:sz w:val="18"/>
          <w:szCs w:val="18"/>
        </w:rPr>
        <w:t>,</w:t>
      </w:r>
      <w:r w:rsidRPr="0056469D">
        <w:rPr>
          <w:rFonts w:cstheme="minorHAnsi"/>
          <w:i/>
          <w:sz w:val="18"/>
          <w:szCs w:val="18"/>
        </w:rPr>
        <w:br/>
      </w:r>
      <w:r w:rsidRPr="00611796">
        <w:rPr>
          <w:rFonts w:cstheme="minorHAnsi"/>
        </w:rPr>
        <w:t>co odpowiada ponad 10</w:t>
      </w:r>
      <w:r>
        <w:rPr>
          <w:rFonts w:cstheme="minorHAnsi"/>
        </w:rPr>
        <w:t xml:space="preserve"> </w:t>
      </w:r>
      <w:r w:rsidRPr="00611796">
        <w:rPr>
          <w:rFonts w:cstheme="minorHAnsi"/>
        </w:rPr>
        <w:t xml:space="preserve">% wartości przedmiotowego zamówienia. </w:t>
      </w:r>
    </w:p>
    <w:p w14:paraId="58504084" w14:textId="77777777" w:rsidR="003A5B8F" w:rsidRPr="00611796" w:rsidRDefault="003A5B8F" w:rsidP="003A5B8F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lastRenderedPageBreak/>
        <w:t>OŚWIADCZENIE DOTYCZĄCE PODWYKONAWCY, NA KTÓREGO PRZYPADA PONAD 10</w:t>
      </w:r>
      <w:r>
        <w:rPr>
          <w:rFonts w:cstheme="minorHAnsi"/>
          <w:b/>
        </w:rPr>
        <w:t xml:space="preserve"> </w:t>
      </w:r>
      <w:r w:rsidRPr="00611796">
        <w:rPr>
          <w:rFonts w:cstheme="minorHAnsi"/>
          <w:b/>
        </w:rPr>
        <w:t>% WARTOŚCI ZAMÓWIENIA:</w:t>
      </w:r>
    </w:p>
    <w:p w14:paraId="19C7FF2B" w14:textId="77777777" w:rsidR="003A5B8F" w:rsidRPr="00611796" w:rsidRDefault="003A5B8F" w:rsidP="003A5B8F">
      <w:pPr>
        <w:spacing w:after="120" w:line="360" w:lineRule="auto"/>
        <w:rPr>
          <w:rFonts w:cstheme="minorHAnsi"/>
        </w:rPr>
      </w:pPr>
      <w:r w:rsidRPr="00611796">
        <w:rPr>
          <w:rFonts w:cstheme="minorHAnsi"/>
          <w:color w:val="0070C0"/>
        </w:rPr>
        <w:t>[UWAGA</w:t>
      </w:r>
      <w:r w:rsidRPr="00611796"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11796">
        <w:rPr>
          <w:rFonts w:cstheme="minorHAnsi"/>
          <w:color w:val="0070C0"/>
        </w:rPr>
        <w:t>]</w:t>
      </w:r>
    </w:p>
    <w:p w14:paraId="2894C7B9" w14:textId="77777777" w:rsidR="003A5B8F" w:rsidRDefault="003A5B8F" w:rsidP="003A5B8F">
      <w:pPr>
        <w:spacing w:after="0" w:line="360" w:lineRule="auto"/>
        <w:rPr>
          <w:rFonts w:cstheme="minorHAnsi"/>
        </w:rPr>
      </w:pPr>
    </w:p>
    <w:p w14:paraId="6EBED966" w14:textId="4510F1A2" w:rsidR="003A5B8F" w:rsidRDefault="003A5B8F" w:rsidP="003A5B8F">
      <w:pPr>
        <w:spacing w:after="0" w:line="360" w:lineRule="auto"/>
        <w:rPr>
          <w:rFonts w:cstheme="minorHAnsi"/>
        </w:rPr>
      </w:pPr>
      <w:r w:rsidRPr="00611796">
        <w:rPr>
          <w:rFonts w:cstheme="minorHAnsi"/>
        </w:rPr>
        <w:t>Oświadczam</w:t>
      </w:r>
      <w:r>
        <w:rPr>
          <w:rFonts w:cstheme="minorHAnsi"/>
        </w:rPr>
        <w:t>(-y)</w:t>
      </w:r>
      <w:r w:rsidRPr="00611796">
        <w:rPr>
          <w:rFonts w:cstheme="minorHAnsi"/>
        </w:rPr>
        <w:t>, że w stosunku do następującego podmiotu, będącego podwykonawcą, na którego przypada ponad 10</w:t>
      </w:r>
      <w:r>
        <w:rPr>
          <w:rFonts w:cstheme="minorHAnsi"/>
        </w:rPr>
        <w:t xml:space="preserve"> </w:t>
      </w:r>
      <w:r w:rsidRPr="00611796">
        <w:rPr>
          <w:rFonts w:cstheme="minorHAnsi"/>
        </w:rPr>
        <w:t xml:space="preserve">% wartości zamówienia: </w:t>
      </w:r>
      <w:r>
        <w:rPr>
          <w:rFonts w:cstheme="minorHAnsi"/>
        </w:rPr>
        <w:t xml:space="preserve">__________________________________________________________ </w:t>
      </w:r>
      <w:r w:rsidRPr="0059562E">
        <w:rPr>
          <w:rFonts w:cstheme="minorHAnsi"/>
          <w:i/>
          <w:sz w:val="18"/>
          <w:szCs w:val="18"/>
        </w:rPr>
        <w:t>(podać pełną nazwę/firmę, adres, a także w zależności od podmiotu: NIP/PESEL, KRS/CEiDG)</w:t>
      </w:r>
      <w:r w:rsidRPr="0059562E">
        <w:rPr>
          <w:rFonts w:cstheme="minorHAnsi"/>
          <w:sz w:val="18"/>
          <w:szCs w:val="18"/>
        </w:rPr>
        <w:t>,</w:t>
      </w:r>
      <w:r w:rsidRPr="0059562E">
        <w:rPr>
          <w:rFonts w:cstheme="minorHAnsi"/>
          <w:sz w:val="18"/>
          <w:szCs w:val="18"/>
        </w:rPr>
        <w:br/>
      </w:r>
      <w:r w:rsidRPr="00611796">
        <w:rPr>
          <w:rFonts w:cstheme="minorHAnsi"/>
        </w:rPr>
        <w:t>nie zachodzą podstawy wykluczenia z postępowania o udzielenie zamówienia przewidziane w art. 5k rozporządzenia 833/2014 w brzmieniu nadanym rozporządzeniem 202</w:t>
      </w:r>
      <w:r w:rsidR="00BD3780">
        <w:rPr>
          <w:rFonts w:cstheme="minorHAnsi"/>
        </w:rPr>
        <w:t>5</w:t>
      </w:r>
      <w:r w:rsidRPr="00611796">
        <w:rPr>
          <w:rFonts w:cstheme="minorHAnsi"/>
        </w:rPr>
        <w:t>/</w:t>
      </w:r>
      <w:r w:rsidR="00BD3780">
        <w:rPr>
          <w:rFonts w:cstheme="minorHAnsi"/>
        </w:rPr>
        <w:t>2033</w:t>
      </w:r>
      <w:r w:rsidRPr="00611796">
        <w:rPr>
          <w:rFonts w:cstheme="minorHAnsi"/>
        </w:rPr>
        <w:t>.</w:t>
      </w:r>
    </w:p>
    <w:p w14:paraId="2AA70C0D" w14:textId="77777777" w:rsidR="003A5B8F" w:rsidRPr="00611796" w:rsidRDefault="003A5B8F" w:rsidP="003A5B8F">
      <w:pPr>
        <w:spacing w:after="0" w:line="360" w:lineRule="auto"/>
        <w:rPr>
          <w:rFonts w:cstheme="minorHAnsi"/>
        </w:rPr>
      </w:pPr>
    </w:p>
    <w:p w14:paraId="65861B13" w14:textId="77777777" w:rsidR="003A5B8F" w:rsidRPr="00611796" w:rsidRDefault="003A5B8F" w:rsidP="003A5B8F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t>OŚWIADCZENIE DOTYCZĄCE DOSTAWCY, NA KTÓREGO PRZYPADA PONAD 10% WARTOŚCI ZAMÓWIENIA:</w:t>
      </w:r>
    </w:p>
    <w:p w14:paraId="64C98543" w14:textId="77777777" w:rsidR="003A5B8F" w:rsidRPr="00611796" w:rsidRDefault="003A5B8F" w:rsidP="003A5B8F">
      <w:pPr>
        <w:spacing w:after="120" w:line="360" w:lineRule="auto"/>
        <w:rPr>
          <w:rFonts w:cstheme="minorHAnsi"/>
        </w:rPr>
      </w:pPr>
      <w:r w:rsidRPr="00611796">
        <w:rPr>
          <w:rFonts w:cstheme="minorHAnsi"/>
          <w:color w:val="0070C0"/>
        </w:rPr>
        <w:t>[UWAGA</w:t>
      </w:r>
      <w:r w:rsidRPr="00611796">
        <w:rPr>
          <w:rFonts w:cstheme="minorHAnsi"/>
          <w:i/>
          <w:color w:val="0070C0"/>
        </w:rPr>
        <w:t>: wypełnić tylko w przypadku dostawcy, na którego przypada ponad 10</w:t>
      </w:r>
      <w:r>
        <w:rPr>
          <w:rFonts w:cstheme="minorHAnsi"/>
          <w:i/>
          <w:color w:val="0070C0"/>
        </w:rPr>
        <w:t xml:space="preserve"> </w:t>
      </w:r>
      <w:r w:rsidRPr="00611796">
        <w:rPr>
          <w:rFonts w:cstheme="minorHAnsi"/>
          <w:i/>
          <w:color w:val="0070C0"/>
        </w:rPr>
        <w:t>% wartości zamówienia. W przypadku więcej niż jednego dostawcy, na którego przypada ponad 10</w:t>
      </w:r>
      <w:r>
        <w:rPr>
          <w:rFonts w:cstheme="minorHAnsi"/>
          <w:i/>
          <w:color w:val="0070C0"/>
        </w:rPr>
        <w:t xml:space="preserve"> </w:t>
      </w:r>
      <w:r w:rsidRPr="00611796">
        <w:rPr>
          <w:rFonts w:cstheme="minorHAnsi"/>
          <w:i/>
          <w:color w:val="0070C0"/>
        </w:rPr>
        <w:t>% wartości zamówienia, należy zastosować tyle razy, ile jest to konieczne.</w:t>
      </w:r>
      <w:r w:rsidRPr="00611796">
        <w:rPr>
          <w:rFonts w:cstheme="minorHAnsi"/>
          <w:color w:val="0070C0"/>
        </w:rPr>
        <w:t>]</w:t>
      </w:r>
    </w:p>
    <w:p w14:paraId="220A419E" w14:textId="479ECE44" w:rsidR="003A5B8F" w:rsidRPr="00611796" w:rsidRDefault="003A5B8F" w:rsidP="003A5B8F">
      <w:pPr>
        <w:spacing w:after="0" w:line="360" w:lineRule="auto"/>
        <w:rPr>
          <w:rFonts w:cstheme="minorHAnsi"/>
        </w:rPr>
      </w:pPr>
      <w:r w:rsidRPr="00611796">
        <w:rPr>
          <w:rFonts w:cstheme="minorHAnsi"/>
        </w:rPr>
        <w:t>Oświadczam</w:t>
      </w:r>
      <w:r>
        <w:rPr>
          <w:rFonts w:cstheme="minorHAnsi"/>
        </w:rPr>
        <w:t>(-y)</w:t>
      </w:r>
      <w:r w:rsidRPr="00611796">
        <w:rPr>
          <w:rFonts w:cstheme="minorHAnsi"/>
        </w:rPr>
        <w:t>, że w stosunku do następującego podmiotu, będącego dostawcą, na którego przypada ponad 10</w:t>
      </w:r>
      <w:r>
        <w:rPr>
          <w:rFonts w:cstheme="minorHAnsi"/>
        </w:rPr>
        <w:t xml:space="preserve"> </w:t>
      </w:r>
      <w:r w:rsidRPr="00611796">
        <w:rPr>
          <w:rFonts w:cstheme="minorHAnsi"/>
        </w:rPr>
        <w:t xml:space="preserve">% wartości zamówienia: </w:t>
      </w:r>
      <w:r>
        <w:rPr>
          <w:rFonts w:cstheme="minorHAnsi"/>
        </w:rPr>
        <w:t>________________________________________________________________</w:t>
      </w:r>
      <w:r w:rsidRPr="00611796">
        <w:rPr>
          <w:rFonts w:cstheme="minorHAnsi"/>
        </w:rPr>
        <w:t xml:space="preserve"> </w:t>
      </w:r>
      <w:r w:rsidRPr="00D42F63">
        <w:rPr>
          <w:rFonts w:cstheme="minorHAnsi"/>
          <w:i/>
          <w:sz w:val="18"/>
          <w:szCs w:val="18"/>
        </w:rPr>
        <w:t>(podać pełną nazwę/firmę, adres, a także w zależności od podmiotu: NIP/PESEL, KRS/CEiDG)</w:t>
      </w:r>
      <w:r w:rsidRPr="00D42F63">
        <w:rPr>
          <w:rFonts w:cstheme="minorHAnsi"/>
          <w:sz w:val="18"/>
          <w:szCs w:val="18"/>
        </w:rPr>
        <w:t>,</w:t>
      </w:r>
      <w:r w:rsidRPr="00611796">
        <w:rPr>
          <w:rFonts w:cstheme="minorHAnsi"/>
        </w:rPr>
        <w:br/>
        <w:t>nie zachodzą podstawy wykluczenia z postępowania o udzielenie zamówienia przewidziane w art. 5k rozporządzenia 833/2014 w brzmieniu nadanym rozporządzeniem 202</w:t>
      </w:r>
      <w:r w:rsidR="00BD3780">
        <w:rPr>
          <w:rFonts w:cstheme="minorHAnsi"/>
        </w:rPr>
        <w:t>5</w:t>
      </w:r>
      <w:r w:rsidRPr="00611796">
        <w:rPr>
          <w:rFonts w:cstheme="minorHAnsi"/>
        </w:rPr>
        <w:t>/</w:t>
      </w:r>
      <w:r w:rsidR="00BD3780">
        <w:rPr>
          <w:rFonts w:cstheme="minorHAnsi"/>
        </w:rPr>
        <w:t>2033</w:t>
      </w:r>
      <w:r w:rsidRPr="00611796">
        <w:rPr>
          <w:rFonts w:cstheme="minorHAnsi"/>
        </w:rPr>
        <w:t>.</w:t>
      </w:r>
    </w:p>
    <w:p w14:paraId="7E8421E9" w14:textId="77777777" w:rsidR="003A5B8F" w:rsidRPr="00611796" w:rsidRDefault="003A5B8F" w:rsidP="003A5B8F">
      <w:pPr>
        <w:spacing w:after="0" w:line="360" w:lineRule="auto"/>
        <w:ind w:left="5664" w:firstLine="708"/>
        <w:rPr>
          <w:rFonts w:cstheme="minorHAnsi"/>
          <w:i/>
        </w:rPr>
      </w:pPr>
    </w:p>
    <w:p w14:paraId="2E15EDD8" w14:textId="77777777" w:rsidR="003A5B8F" w:rsidRPr="00611796" w:rsidRDefault="003A5B8F" w:rsidP="003A5B8F">
      <w:pPr>
        <w:shd w:val="clear" w:color="auto" w:fill="BFBFBF" w:themeFill="background1" w:themeFillShade="BF"/>
        <w:spacing w:before="240" w:after="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t>OŚWIADCZENIE DOTYCZĄCE PODANYCH INFORMACJI:</w:t>
      </w:r>
    </w:p>
    <w:p w14:paraId="1A52373C" w14:textId="77777777" w:rsidR="003A5B8F" w:rsidRPr="00611796" w:rsidRDefault="003A5B8F" w:rsidP="003A5B8F">
      <w:pPr>
        <w:spacing w:after="0" w:line="360" w:lineRule="auto"/>
        <w:rPr>
          <w:rFonts w:cstheme="minorHAnsi"/>
          <w:b/>
        </w:rPr>
      </w:pPr>
    </w:p>
    <w:p w14:paraId="5F1DC260" w14:textId="77777777" w:rsidR="003A5B8F" w:rsidRPr="00611796" w:rsidRDefault="003A5B8F" w:rsidP="003A5B8F">
      <w:pPr>
        <w:spacing w:after="0" w:line="360" w:lineRule="auto"/>
        <w:rPr>
          <w:rFonts w:cstheme="minorHAnsi"/>
        </w:rPr>
      </w:pPr>
      <w:r w:rsidRPr="00611796">
        <w:rPr>
          <w:rFonts w:cstheme="minorHAnsi"/>
        </w:rPr>
        <w:t>Oświadczam</w:t>
      </w:r>
      <w:r>
        <w:rPr>
          <w:rFonts w:cstheme="minorHAnsi"/>
        </w:rPr>
        <w:t>(-y)</w:t>
      </w:r>
      <w:r w:rsidRPr="00611796">
        <w:rPr>
          <w:rFonts w:cstheme="minorHAnsi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cstheme="minorHAnsi"/>
        </w:rPr>
        <w:t>Z</w:t>
      </w:r>
      <w:r w:rsidRPr="00611796">
        <w:rPr>
          <w:rFonts w:cstheme="minorHAnsi"/>
        </w:rPr>
        <w:t>amawiającego w błąd przy przedstawianiu informacji.</w:t>
      </w:r>
    </w:p>
    <w:p w14:paraId="13B6C4F4" w14:textId="77777777" w:rsidR="003A5B8F" w:rsidRDefault="003A5B8F" w:rsidP="003A5B8F">
      <w:pPr>
        <w:tabs>
          <w:tab w:val="left" w:pos="0"/>
        </w:tabs>
        <w:suppressAutoHyphens/>
        <w:spacing w:after="0" w:line="360" w:lineRule="auto"/>
        <w:ind w:right="57"/>
        <w:rPr>
          <w:rFonts w:eastAsia="Times New Roman" w:cs="Calibri"/>
          <w:b/>
          <w:bCs/>
          <w:lang w:eastAsia="pl-PL"/>
        </w:rPr>
      </w:pPr>
    </w:p>
    <w:p w14:paraId="65AE8394" w14:textId="77777777" w:rsidR="003A5B8F" w:rsidRDefault="003A5B8F" w:rsidP="003A5B8F">
      <w:pPr>
        <w:tabs>
          <w:tab w:val="left" w:pos="0"/>
        </w:tabs>
        <w:suppressAutoHyphens/>
        <w:spacing w:after="0" w:line="360" w:lineRule="auto"/>
        <w:ind w:right="57"/>
        <w:rPr>
          <w:rFonts w:eastAsia="Times New Roman" w:cs="Calibri"/>
          <w:b/>
          <w:bCs/>
          <w:sz w:val="18"/>
          <w:szCs w:val="18"/>
          <w:lang w:eastAsia="pl-PL"/>
        </w:rPr>
      </w:pPr>
    </w:p>
    <w:p w14:paraId="72FAB4C8" w14:textId="77777777" w:rsidR="003A5B8F" w:rsidRDefault="003A5B8F" w:rsidP="003A5B8F">
      <w:pPr>
        <w:tabs>
          <w:tab w:val="left" w:pos="0"/>
        </w:tabs>
        <w:suppressAutoHyphens/>
        <w:spacing w:after="0" w:line="360" w:lineRule="auto"/>
        <w:ind w:right="57"/>
        <w:rPr>
          <w:rFonts w:eastAsia="Times New Roman" w:cs="Calibri"/>
          <w:b/>
          <w:bCs/>
          <w:sz w:val="18"/>
          <w:szCs w:val="18"/>
          <w:lang w:eastAsia="pl-PL"/>
        </w:rPr>
      </w:pPr>
    </w:p>
    <w:p w14:paraId="16F64BB4" w14:textId="77777777" w:rsidR="003A5B8F" w:rsidRPr="00E2363F" w:rsidRDefault="003A5B8F" w:rsidP="003A5B8F">
      <w:pPr>
        <w:tabs>
          <w:tab w:val="left" w:pos="0"/>
        </w:tabs>
        <w:suppressAutoHyphens/>
        <w:spacing w:after="0" w:line="360" w:lineRule="auto"/>
        <w:ind w:right="57"/>
        <w:rPr>
          <w:rFonts w:eastAsia="Times New Roman" w:cs="Calibri"/>
          <w:b/>
          <w:bCs/>
          <w:lang w:eastAsia="pl-PL"/>
        </w:rPr>
      </w:pPr>
      <w:r w:rsidRPr="00E2363F">
        <w:rPr>
          <w:rFonts w:eastAsia="Times New Roman" w:cs="Calibri"/>
          <w:b/>
          <w:bCs/>
          <w:lang w:eastAsia="pl-PL"/>
        </w:rPr>
        <w:t>DOKUMENT NALEŻY OPATRZYĆ KWALIFIKOWANYM PODPISEM ELEKTRONICZNYM.</w:t>
      </w:r>
    </w:p>
    <w:p w14:paraId="0AD517E0" w14:textId="23105D90" w:rsidR="00095566" w:rsidRPr="00E2363F" w:rsidRDefault="003A5B8F" w:rsidP="003A5B8F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E2363F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095566" w:rsidRPr="00E2363F" w:rsidSect="00D717E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1080" w:bottom="851" w:left="1080" w:header="284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5BF43" w14:textId="77777777" w:rsidR="008832EA" w:rsidRDefault="008832EA" w:rsidP="00597E0F">
      <w:pPr>
        <w:spacing w:after="0" w:line="240" w:lineRule="auto"/>
      </w:pPr>
      <w:r>
        <w:separator/>
      </w:r>
    </w:p>
  </w:endnote>
  <w:endnote w:type="continuationSeparator" w:id="0">
    <w:p w14:paraId="52EA136E" w14:textId="77777777" w:rsidR="008832EA" w:rsidRDefault="008832EA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77777777" w:rsidR="000F374D" w:rsidRPr="005A4BFD" w:rsidRDefault="000F374D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5A4BFD">
              <w:rPr>
                <w:rFonts w:cstheme="minorHAnsi"/>
                <w:sz w:val="18"/>
                <w:szCs w:val="18"/>
              </w:rPr>
              <w:t xml:space="preserve">Strona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PAGE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  <w:r w:rsidRPr="005A4BFD">
              <w:rPr>
                <w:rFonts w:cstheme="minorHAnsi"/>
                <w:sz w:val="18"/>
                <w:szCs w:val="18"/>
              </w:rPr>
              <w:t xml:space="preserve"> z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NUMPAGES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9EAA9" w14:textId="77777777" w:rsidR="008832EA" w:rsidRDefault="008832EA" w:rsidP="00597E0F">
      <w:pPr>
        <w:spacing w:after="0" w:line="240" w:lineRule="auto"/>
      </w:pPr>
      <w:r>
        <w:separator/>
      </w:r>
    </w:p>
  </w:footnote>
  <w:footnote w:type="continuationSeparator" w:id="0">
    <w:p w14:paraId="2809E1A4" w14:textId="77777777" w:rsidR="008832EA" w:rsidRDefault="008832EA" w:rsidP="00597E0F">
      <w:pPr>
        <w:spacing w:after="0" w:line="240" w:lineRule="auto"/>
      </w:pPr>
      <w:r>
        <w:continuationSeparator/>
      </w:r>
    </w:p>
  </w:footnote>
  <w:footnote w:id="1">
    <w:p w14:paraId="2EFEE864" w14:textId="383D0BF3" w:rsidR="003A5B8F" w:rsidRPr="00B929A1" w:rsidRDefault="003A5B8F" w:rsidP="003A5B8F">
      <w:pPr>
        <w:pStyle w:val="Tekstprzypisudolnego"/>
        <w:rPr>
          <w:rFonts w:ascii="Arial" w:hAnsi="Arial" w:cs="Arial"/>
          <w:sz w:val="16"/>
          <w:szCs w:val="16"/>
        </w:rPr>
      </w:pPr>
      <w:r w:rsidRPr="00A56374">
        <w:rPr>
          <w:rStyle w:val="Odwoanieprzypisudolnego"/>
          <w:rFonts w:ascii="Arial" w:hAnsi="Arial" w:cs="Arial"/>
          <w:sz w:val="22"/>
          <w:szCs w:val="22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0C64EA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</w:t>
      </w:r>
      <w:r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a także zakresem art. 10 ust. 1</w:t>
      </w:r>
      <w:r w:rsidR="000C64EA">
        <w:rPr>
          <w:rFonts w:ascii="Arial" w:hAnsi="Arial" w:cs="Arial"/>
          <w:sz w:val="16"/>
          <w:szCs w:val="16"/>
        </w:rPr>
        <w:t xml:space="preserve"> i</w:t>
      </w:r>
      <w:r w:rsidRPr="00B929A1">
        <w:rPr>
          <w:rFonts w:ascii="Arial" w:hAnsi="Arial" w:cs="Arial"/>
          <w:sz w:val="16"/>
          <w:szCs w:val="16"/>
        </w:rPr>
        <w:t xml:space="preserve"> 3, </w:t>
      </w:r>
      <w:r w:rsidR="00B02541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 xml:space="preserve">ust. 6 lit. a)–e), </w:t>
      </w:r>
      <w:r w:rsidR="00B02541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 xml:space="preserve">ust. 8, 9 i 10, art. 11, 12, 13 i 14 dyrektywy 2014/23/UE, art. 7 </w:t>
      </w:r>
      <w:r w:rsidR="00B02541">
        <w:rPr>
          <w:rFonts w:ascii="Arial" w:hAnsi="Arial" w:cs="Arial"/>
          <w:sz w:val="16"/>
          <w:szCs w:val="16"/>
        </w:rPr>
        <w:t>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4260140" w14:textId="7FB6E2A7" w:rsidR="003A5B8F" w:rsidRDefault="003A5B8F" w:rsidP="003A5B8F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3567C4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 w:rsidR="003567C4"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410AB237" w14:textId="30F124B5" w:rsidR="003A5B8F" w:rsidRDefault="003A5B8F" w:rsidP="003A5B8F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bookmarkStart w:id="1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3567C4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3567C4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3567C4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10"/>
    </w:p>
    <w:p w14:paraId="5263CA23" w14:textId="1E624BC2" w:rsidR="003A5B8F" w:rsidRPr="00B929A1" w:rsidRDefault="003A5B8F" w:rsidP="003A5B8F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3567C4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3567C4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</w:t>
      </w:r>
      <w:r w:rsidR="003567C4">
        <w:rPr>
          <w:rFonts w:ascii="Arial" w:hAnsi="Arial" w:cs="Arial"/>
          <w:sz w:val="16"/>
          <w:szCs w:val="16"/>
        </w:rPr>
        <w:t>ych</w:t>
      </w:r>
      <w:r w:rsidRPr="00B929A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594E789B" w14:textId="77777777" w:rsidR="003A5B8F" w:rsidRPr="004E3F67" w:rsidRDefault="003A5B8F" w:rsidP="003A5B8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3275AE9F" w14:textId="2FB511FE" w:rsidR="003A5B8F" w:rsidRPr="00A82964" w:rsidRDefault="003A5B8F" w:rsidP="003A5B8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126234">
        <w:rPr>
          <w:rStyle w:val="Odwoanieprzypisudolnego"/>
          <w:rFonts w:ascii="Arial" w:hAnsi="Arial" w:cs="Arial"/>
        </w:rPr>
        <w:footnoteRef/>
      </w:r>
      <w:r w:rsidRPr="00126234">
        <w:rPr>
          <w:rFonts w:ascii="Arial" w:hAnsi="Arial" w:cs="Arial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 ustawy z dnia 13</w:t>
      </w:r>
      <w:r w:rsidR="003567C4">
        <w:rPr>
          <w:rFonts w:ascii="Arial" w:hAnsi="Arial" w:cs="Arial"/>
          <w:color w:val="222222"/>
          <w:sz w:val="16"/>
          <w:szCs w:val="16"/>
        </w:rPr>
        <w:t>.04.2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7B8DB35" w14:textId="1A7314AD" w:rsidR="003A5B8F" w:rsidRDefault="003A5B8F" w:rsidP="003567C4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BE6B1A" w14:textId="6DD0B0CD" w:rsidR="003A5B8F" w:rsidRDefault="003A5B8F" w:rsidP="003567C4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01.03.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2018 r. o przeciwdziałaniu praniu pieniędzy oraz finansowaniu terroryzmu (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.02.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2022 r., o ile została wpisana na listę na podstawie decyzji w sprawie wpisu na listę rozstrzygającej o zastosowaniu środka, o którym mowa w art. 1 pkt 3 ustawy;</w:t>
      </w:r>
    </w:p>
    <w:p w14:paraId="591F9F08" w14:textId="11FFFB33" w:rsidR="003A5B8F" w:rsidRPr="003567C4" w:rsidRDefault="003A5B8F" w:rsidP="003A5B8F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.09.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1994 r. o rachunkowości (</w:t>
      </w:r>
      <w:r w:rsid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79083E"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9083E"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późn.zm.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</w:t>
      </w:r>
      <w:r w:rsidR="00BD378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.02.</w:t>
      </w:r>
      <w:r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7142E" w14:textId="77777777" w:rsidR="00DB2123" w:rsidRDefault="00DB2123" w:rsidP="008569D4">
    <w:pPr>
      <w:pStyle w:val="Nagwek"/>
      <w:rPr>
        <w:bCs/>
      </w:rPr>
    </w:pPr>
  </w:p>
  <w:p w14:paraId="166B5AF8" w14:textId="34363280" w:rsidR="008569D4" w:rsidRPr="008569D4" w:rsidRDefault="008569D4" w:rsidP="008569D4">
    <w:pPr>
      <w:pStyle w:val="Nagwek"/>
      <w:rPr>
        <w:bCs/>
      </w:rPr>
    </w:pPr>
    <w:r w:rsidRPr="00B03AB6">
      <w:rPr>
        <w:bCs/>
      </w:rPr>
      <w:t>ZP.261</w:t>
    </w:r>
    <w:r w:rsidR="000D1901">
      <w:rPr>
        <w:bCs/>
      </w:rPr>
      <w:t>.</w:t>
    </w:r>
    <w:r w:rsidR="00DC651C">
      <w:rPr>
        <w:bCs/>
      </w:rPr>
      <w:t>14</w:t>
    </w:r>
    <w:r w:rsidR="000D1901">
      <w:rPr>
        <w:bCs/>
      </w:rPr>
      <w:t>.</w:t>
    </w:r>
    <w:r w:rsidRPr="00B03AB6">
      <w:rPr>
        <w:bCs/>
      </w:rPr>
      <w:t>202</w:t>
    </w:r>
    <w:r w:rsidR="0079083E">
      <w:rPr>
        <w:bCs/>
      </w:rPr>
      <w:t>6</w:t>
    </w:r>
    <w:r w:rsidRPr="00B03AB6">
      <w:rPr>
        <w:bCs/>
      </w:rPr>
      <w:t>.ZP</w:t>
    </w:r>
    <w:r w:rsidR="006B027B">
      <w:rPr>
        <w:bCs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936F" w14:textId="54EE4120" w:rsidR="006349C9" w:rsidRPr="00071E7E" w:rsidRDefault="008569D4" w:rsidP="0075742A">
    <w:pPr>
      <w:pStyle w:val="Nagwek"/>
      <w:rPr>
        <w:rFonts w:ascii="Calibri" w:hAnsi="Calibri" w:cs="Calibri"/>
        <w:bCs/>
      </w:rPr>
    </w:pPr>
    <w:bookmarkStart w:id="14" w:name="_Hlk63341377"/>
    <w:bookmarkStart w:id="15" w:name="_Hlk63341378"/>
    <w:bookmarkStart w:id="16" w:name="_Hlk65656163"/>
    <w:bookmarkStart w:id="17" w:name="_Hlk65656164"/>
    <w:bookmarkStart w:id="18" w:name="_Hlk65656166"/>
    <w:bookmarkStart w:id="19" w:name="_Hlk65656167"/>
    <w:r w:rsidRPr="00B03AB6">
      <w:rPr>
        <w:rFonts w:ascii="Calibri" w:hAnsi="Calibri" w:cs="Calibri"/>
        <w:bCs/>
      </w:rPr>
      <w:t>ZP.261</w:t>
    </w:r>
    <w:r w:rsidR="000D1901">
      <w:rPr>
        <w:rFonts w:ascii="Calibri" w:hAnsi="Calibri" w:cs="Calibri"/>
        <w:bCs/>
      </w:rPr>
      <w:t>.</w:t>
    </w:r>
    <w:r w:rsidR="00DC651C">
      <w:rPr>
        <w:rFonts w:ascii="Calibri" w:hAnsi="Calibri" w:cs="Calibri"/>
        <w:bCs/>
      </w:rPr>
      <w:t>14</w:t>
    </w:r>
    <w:r w:rsidR="000D1901">
      <w:rPr>
        <w:rFonts w:ascii="Calibri" w:hAnsi="Calibri" w:cs="Calibri"/>
        <w:bCs/>
      </w:rPr>
      <w:t>.</w:t>
    </w:r>
    <w:r w:rsidRPr="00B03AB6">
      <w:rPr>
        <w:rFonts w:ascii="Calibri" w:hAnsi="Calibri" w:cs="Calibri"/>
        <w:bCs/>
      </w:rPr>
      <w:t>202</w:t>
    </w:r>
    <w:r w:rsidR="0079083E">
      <w:rPr>
        <w:rFonts w:ascii="Calibri" w:hAnsi="Calibri" w:cs="Calibri"/>
        <w:bCs/>
      </w:rPr>
      <w:t>6</w:t>
    </w:r>
    <w:r w:rsidRPr="00B03AB6">
      <w:rPr>
        <w:rFonts w:ascii="Calibri" w:hAnsi="Calibri" w:cs="Calibri"/>
        <w:bCs/>
      </w:rPr>
      <w:t>.ZP</w:t>
    </w:r>
    <w:bookmarkEnd w:id="14"/>
    <w:bookmarkEnd w:id="15"/>
    <w:bookmarkEnd w:id="16"/>
    <w:bookmarkEnd w:id="17"/>
    <w:bookmarkEnd w:id="18"/>
    <w:bookmarkEnd w:id="19"/>
    <w:r w:rsidR="00641A9E">
      <w:rPr>
        <w:rFonts w:ascii="Calibri" w:hAnsi="Calibri" w:cs="Calibri"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2F85A28"/>
    <w:multiLevelType w:val="hybridMultilevel"/>
    <w:tmpl w:val="D660C8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7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2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E424517"/>
    <w:multiLevelType w:val="hybridMultilevel"/>
    <w:tmpl w:val="8AD8FEA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5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6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1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7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8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1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4" w15:restartNumberingAfterBreak="0">
    <w:nsid w:val="5AB81952"/>
    <w:multiLevelType w:val="hybridMultilevel"/>
    <w:tmpl w:val="4C9C5C20"/>
    <w:lvl w:ilvl="0" w:tplc="B83082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1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3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5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9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5"/>
  </w:num>
  <w:num w:numId="2" w16cid:durableId="554508640">
    <w:abstractNumId w:val="40"/>
  </w:num>
  <w:num w:numId="3" w16cid:durableId="1753316418">
    <w:abstractNumId w:val="67"/>
  </w:num>
  <w:num w:numId="4" w16cid:durableId="463158112">
    <w:abstractNumId w:val="51"/>
  </w:num>
  <w:num w:numId="5" w16cid:durableId="201787661">
    <w:abstractNumId w:val="48"/>
  </w:num>
  <w:num w:numId="6" w16cid:durableId="1511065013">
    <w:abstractNumId w:val="83"/>
  </w:num>
  <w:num w:numId="7" w16cid:durableId="1518500169">
    <w:abstractNumId w:val="19"/>
  </w:num>
  <w:num w:numId="8" w16cid:durableId="728963897">
    <w:abstractNumId w:val="55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3"/>
  </w:num>
  <w:num w:numId="29" w16cid:durableId="1818764394">
    <w:abstractNumId w:val="79"/>
  </w:num>
  <w:num w:numId="30" w16cid:durableId="434330342">
    <w:abstractNumId w:val="61"/>
  </w:num>
  <w:num w:numId="31" w16cid:durableId="130707565">
    <w:abstractNumId w:val="64"/>
  </w:num>
  <w:num w:numId="32" w16cid:durableId="1476223056">
    <w:abstractNumId w:val="35"/>
  </w:num>
  <w:num w:numId="33" w16cid:durableId="554050180">
    <w:abstractNumId w:val="49"/>
  </w:num>
  <w:num w:numId="34" w16cid:durableId="1505777357">
    <w:abstractNumId w:val="76"/>
  </w:num>
  <w:num w:numId="35" w16cid:durableId="766773537">
    <w:abstractNumId w:val="47"/>
  </w:num>
  <w:num w:numId="36" w16cid:durableId="1331984533">
    <w:abstractNumId w:val="88"/>
  </w:num>
  <w:num w:numId="37" w16cid:durableId="607541001">
    <w:abstractNumId w:val="59"/>
  </w:num>
  <w:num w:numId="38" w16cid:durableId="1414552384">
    <w:abstractNumId w:val="41"/>
  </w:num>
  <w:num w:numId="39" w16cid:durableId="539437421">
    <w:abstractNumId w:val="82"/>
  </w:num>
  <w:num w:numId="40" w16cid:durableId="1702049128">
    <w:abstractNumId w:val="72"/>
  </w:num>
  <w:num w:numId="41" w16cid:durableId="1018240145">
    <w:abstractNumId w:val="37"/>
  </w:num>
  <w:num w:numId="42" w16cid:durableId="2005669528">
    <w:abstractNumId w:val="90"/>
  </w:num>
  <w:num w:numId="43" w16cid:durableId="267352294">
    <w:abstractNumId w:val="84"/>
  </w:num>
  <w:num w:numId="44" w16cid:durableId="124348534">
    <w:abstractNumId w:val="46"/>
  </w:num>
  <w:num w:numId="45" w16cid:durableId="671878072">
    <w:abstractNumId w:val="38"/>
  </w:num>
  <w:num w:numId="46" w16cid:durableId="1391153088">
    <w:abstractNumId w:val="78"/>
  </w:num>
  <w:num w:numId="47" w16cid:durableId="831020473">
    <w:abstractNumId w:val="70"/>
  </w:num>
  <w:num w:numId="48" w16cid:durableId="528760654">
    <w:abstractNumId w:val="58"/>
  </w:num>
  <w:num w:numId="49" w16cid:durableId="1916161350">
    <w:abstractNumId w:val="86"/>
  </w:num>
  <w:num w:numId="50" w16cid:durableId="417017114">
    <w:abstractNumId w:val="60"/>
  </w:num>
  <w:num w:numId="51" w16cid:durableId="932712847">
    <w:abstractNumId w:val="39"/>
  </w:num>
  <w:num w:numId="52" w16cid:durableId="392386468">
    <w:abstractNumId w:val="52"/>
  </w:num>
  <w:num w:numId="53" w16cid:durableId="209730809">
    <w:abstractNumId w:val="92"/>
  </w:num>
  <w:num w:numId="54" w16cid:durableId="725221973">
    <w:abstractNumId w:val="71"/>
  </w:num>
  <w:num w:numId="55" w16cid:durableId="294988902">
    <w:abstractNumId w:val="66"/>
  </w:num>
  <w:num w:numId="56" w16cid:durableId="919292163">
    <w:abstractNumId w:val="69"/>
  </w:num>
  <w:num w:numId="57" w16cid:durableId="1049691854">
    <w:abstractNumId w:val="81"/>
  </w:num>
  <w:num w:numId="58" w16cid:durableId="549457941">
    <w:abstractNumId w:val="42"/>
  </w:num>
  <w:num w:numId="59" w16cid:durableId="931204957">
    <w:abstractNumId w:val="80"/>
  </w:num>
  <w:num w:numId="60" w16cid:durableId="1893301187">
    <w:abstractNumId w:val="91"/>
  </w:num>
  <w:num w:numId="61" w16cid:durableId="465395418">
    <w:abstractNumId w:val="89"/>
  </w:num>
  <w:num w:numId="62" w16cid:durableId="1664889536">
    <w:abstractNumId w:val="62"/>
  </w:num>
  <w:num w:numId="63" w16cid:durableId="152114049">
    <w:abstractNumId w:val="68"/>
  </w:num>
  <w:num w:numId="64" w16cid:durableId="1412044679">
    <w:abstractNumId w:val="45"/>
  </w:num>
  <w:num w:numId="65" w16cid:durableId="210382028">
    <w:abstractNumId w:val="44"/>
  </w:num>
  <w:num w:numId="66" w16cid:durableId="1053501030">
    <w:abstractNumId w:val="56"/>
  </w:num>
  <w:num w:numId="67" w16cid:durableId="1647471198">
    <w:abstractNumId w:val="57"/>
  </w:num>
  <w:num w:numId="68" w16cid:durableId="825243327">
    <w:abstractNumId w:val="77"/>
  </w:num>
  <w:num w:numId="69" w16cid:durableId="1458256096">
    <w:abstractNumId w:val="65"/>
  </w:num>
  <w:num w:numId="70" w16cid:durableId="1929150228">
    <w:abstractNumId w:val="50"/>
  </w:num>
  <w:num w:numId="71" w16cid:durableId="1834375898">
    <w:abstractNumId w:val="36"/>
  </w:num>
  <w:num w:numId="72" w16cid:durableId="2040276613">
    <w:abstractNumId w:val="54"/>
  </w:num>
  <w:num w:numId="73" w16cid:durableId="101729133">
    <w:abstractNumId w:val="87"/>
  </w:num>
  <w:num w:numId="74" w16cid:durableId="1747996259">
    <w:abstractNumId w:val="74"/>
  </w:num>
  <w:num w:numId="75" w16cid:durableId="630326862">
    <w:abstractNumId w:val="4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4B4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678A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A7D0F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4E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901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46B2"/>
    <w:rsid w:val="00125906"/>
    <w:rsid w:val="00125BA0"/>
    <w:rsid w:val="001261A3"/>
    <w:rsid w:val="00126234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511"/>
    <w:rsid w:val="0015365A"/>
    <w:rsid w:val="001538B4"/>
    <w:rsid w:val="0015392A"/>
    <w:rsid w:val="00155224"/>
    <w:rsid w:val="00155243"/>
    <w:rsid w:val="00155E6F"/>
    <w:rsid w:val="001570CE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9CF"/>
    <w:rsid w:val="001E7A6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1DA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3F61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1D0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8E1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67C4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1FF2"/>
    <w:rsid w:val="003A24A5"/>
    <w:rsid w:val="003A2668"/>
    <w:rsid w:val="003A44F4"/>
    <w:rsid w:val="003A5940"/>
    <w:rsid w:val="003A5B8F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654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2B37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36A3"/>
    <w:rsid w:val="004543F6"/>
    <w:rsid w:val="004544FC"/>
    <w:rsid w:val="0045483E"/>
    <w:rsid w:val="00454BFA"/>
    <w:rsid w:val="00454C55"/>
    <w:rsid w:val="00456260"/>
    <w:rsid w:val="004564CC"/>
    <w:rsid w:val="0045661A"/>
    <w:rsid w:val="00456E7C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07B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475"/>
    <w:rsid w:val="004D5AF9"/>
    <w:rsid w:val="004D5D4D"/>
    <w:rsid w:val="004D5FFF"/>
    <w:rsid w:val="004D60E2"/>
    <w:rsid w:val="004D6726"/>
    <w:rsid w:val="004D6CAA"/>
    <w:rsid w:val="004D73EC"/>
    <w:rsid w:val="004D761B"/>
    <w:rsid w:val="004D76AA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4CF8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84F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01C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092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69D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8BE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62E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BFD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13C"/>
    <w:rsid w:val="005E4217"/>
    <w:rsid w:val="005E43AE"/>
    <w:rsid w:val="005E4457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617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D42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1A9E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3D2D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27B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33F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83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39F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2A2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2115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2EA"/>
    <w:rsid w:val="008833FA"/>
    <w:rsid w:val="0088452B"/>
    <w:rsid w:val="00884726"/>
    <w:rsid w:val="008849BC"/>
    <w:rsid w:val="008854C2"/>
    <w:rsid w:val="00885C73"/>
    <w:rsid w:val="008861AA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6646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E12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AD"/>
    <w:rsid w:val="008F6DD9"/>
    <w:rsid w:val="008F74AA"/>
    <w:rsid w:val="008F763E"/>
    <w:rsid w:val="00900BB9"/>
    <w:rsid w:val="00900E01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17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163A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677F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3F0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4C0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E7FE0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9F7F21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374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2D3A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2541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7C1"/>
    <w:rsid w:val="00B3338E"/>
    <w:rsid w:val="00B33614"/>
    <w:rsid w:val="00B3429D"/>
    <w:rsid w:val="00B34456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AA9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5D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378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3C95"/>
    <w:rsid w:val="00C04D2A"/>
    <w:rsid w:val="00C0507F"/>
    <w:rsid w:val="00C05259"/>
    <w:rsid w:val="00C055BF"/>
    <w:rsid w:val="00C05B2A"/>
    <w:rsid w:val="00C10318"/>
    <w:rsid w:val="00C10990"/>
    <w:rsid w:val="00C10AFB"/>
    <w:rsid w:val="00C11AD4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E3B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6B80"/>
    <w:rsid w:val="00C57536"/>
    <w:rsid w:val="00C57A5D"/>
    <w:rsid w:val="00C57A97"/>
    <w:rsid w:val="00C60123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5D87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AB6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0BA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2F63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6DC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7E0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778"/>
    <w:rsid w:val="00DB0C0D"/>
    <w:rsid w:val="00DB0D1B"/>
    <w:rsid w:val="00DB1F40"/>
    <w:rsid w:val="00DB2123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2BCF"/>
    <w:rsid w:val="00DC31AA"/>
    <w:rsid w:val="00DC3967"/>
    <w:rsid w:val="00DC4E17"/>
    <w:rsid w:val="00DC50D1"/>
    <w:rsid w:val="00DC6293"/>
    <w:rsid w:val="00DC651C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63F"/>
    <w:rsid w:val="00E237F2"/>
    <w:rsid w:val="00E23B92"/>
    <w:rsid w:val="00E23C48"/>
    <w:rsid w:val="00E23C66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41FF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0E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9B5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949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30B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94F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C48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NormalnyWeb">
    <w:name w:val="Normal (Web)"/>
    <w:basedOn w:val="Normalny"/>
    <w:uiPriority w:val="99"/>
    <w:unhideWhenUsed/>
    <w:rsid w:val="009E7FE0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61</cp:revision>
  <cp:lastPrinted>2024-07-24T07:36:00Z</cp:lastPrinted>
  <dcterms:created xsi:type="dcterms:W3CDTF">2021-02-22T08:36:00Z</dcterms:created>
  <dcterms:modified xsi:type="dcterms:W3CDTF">2026-04-10T08:16:00Z</dcterms:modified>
</cp:coreProperties>
</file>